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P14_merged</w:t>
      </w:r>
    </w:p>
    <w:p>
      <w:r>
        <w:rPr>
          <w:rFonts w:ascii="Arial" w:hAnsi="Arial"/>
          <w:color w:val="4F6880"/>
          <w:sz w:val="22"/>
        </w:rPr>
        <w:t>Mon, 12/13 9:39PM • 56:39</w:t>
      </w:r>
    </w:p>
    <w:p>
      <w:pPr>
        <w:spacing w:before="440" w:after="0"/>
      </w:pPr>
      <w:r>
        <w:rPr>
          <w:rFonts w:ascii="Arial" w:hAnsi="Arial"/>
          <w:b/>
          <w:color w:val="4F6880"/>
          <w:sz w:val="22"/>
        </w:rPr>
        <w:t>SUMMARY KEYWORDS</w:t>
      </w:r>
    </w:p>
    <w:p>
      <w:r>
        <w:rPr>
          <w:rFonts w:ascii="Arial" w:hAnsi="Arial"/>
          <w:color w:val="4F6880"/>
          <w:sz w:val="22"/>
        </w:rPr>
        <w:t>post, interface, people, color, happening, interact, social media, questions, interested, dislike, click, functionalities, system, feel, bunch, person, record, interactive, shows, advertisements</w:t>
      </w:r>
    </w:p>
    <w:p>
      <w:pPr>
        <w:spacing w:after="0"/>
      </w:pPr>
    </w:p>
    <w:p>
      <w:pPr>
        <w:spacing w:after="0"/>
      </w:pPr>
      <w:r>
        <w:rPr>
          <w:rFonts w:ascii="Arial" w:hAnsi="Arial"/>
          <w:color w:val="5D7284"/>
          <w:sz w:val="22"/>
        </w:rPr>
        <w:t>00:05</w:t>
      </w:r>
    </w:p>
    <w:p>
      <w:pPr>
        <w:spacing w:after="0"/>
      </w:pPr>
      <w:r>
        <w:rPr>
          <w:rFonts w:ascii="Arial" w:hAnsi="Arial"/>
          <w:sz w:val="22"/>
        </w:rPr>
        <w:t>Thank you so much for participating in the study. As I mentioned before, we want to understand how people use social media, whether they have agency or not, and how new interface changes can make people's perception changes. So what we will going to do is basically have a three phase study. In the first phase, I'll ask you a bunch of questions about yourself. In the second phase, I'll provide you with two prototypes of final products to prototype interfaces, you will explore the interfaces explore a bunch of social media posts using these interfaces, I'll ask you to perform two three tasks. There is no right way to do this, do it however you want. And then finally, we'll kind of like go into an interview and we'll talk about your experiences of using these platforms and also how you perceive social media will change in the future. Okay, so we'll start off with this is feel free to fill this up and if you have any questions I'm more than happy to answer.</w:t>
      </w:r>
    </w:p>
    <w:p>
      <w:pPr>
        <w:spacing w:after="0"/>
      </w:pPr>
    </w:p>
    <w:p>
      <w:pPr>
        <w:spacing w:after="0"/>
      </w:pPr>
      <w:r>
        <w:rPr>
          <w:rFonts w:ascii="Arial" w:hAnsi="Arial"/>
          <w:color w:val="5D7284"/>
          <w:sz w:val="22"/>
        </w:rPr>
        <w:t>01:42</w:t>
      </w:r>
    </w:p>
    <w:p>
      <w:pPr>
        <w:spacing w:after="0"/>
      </w:pPr>
      <w:r>
        <w:rPr>
          <w:rFonts w:ascii="Arial" w:hAnsi="Arial"/>
          <w:sz w:val="22"/>
        </w:rPr>
        <w:t>education level should be up to continuing or whichever you want</w:t>
      </w:r>
    </w:p>
    <w:p>
      <w:pPr>
        <w:spacing w:after="0"/>
      </w:pPr>
    </w:p>
    <w:p>
      <w:pPr>
        <w:spacing w:after="0"/>
      </w:pPr>
      <w:r>
        <w:rPr>
          <w:rFonts w:ascii="Arial" w:hAnsi="Arial"/>
          <w:color w:val="5D7284"/>
          <w:sz w:val="22"/>
        </w:rPr>
        <w:t>01:49</w:t>
      </w:r>
    </w:p>
    <w:p>
      <w:pPr>
        <w:spacing w:after="0"/>
      </w:pPr>
      <w:r>
        <w:rPr>
          <w:rFonts w:ascii="Arial" w:hAnsi="Arial"/>
          <w:sz w:val="22"/>
        </w:rPr>
        <w:t>to declare. Location means also up to you a group that you identify this is also a particular ethnic group that you can be defined? My goodness</w:t>
      </w:r>
    </w:p>
    <w:p>
      <w:pPr>
        <w:spacing w:after="0"/>
      </w:pPr>
    </w:p>
    <w:p>
      <w:pPr>
        <w:spacing w:after="0"/>
      </w:pPr>
      <w:r>
        <w:rPr>
          <w:rFonts w:ascii="Arial" w:hAnsi="Arial"/>
          <w:color w:val="5D7284"/>
          <w:sz w:val="22"/>
        </w:rPr>
        <w:t>05:02</w:t>
      </w:r>
    </w:p>
    <w:p>
      <w:pPr>
        <w:spacing w:after="0"/>
      </w:pPr>
      <w:r>
        <w:rPr>
          <w:rFonts w:ascii="Arial" w:hAnsi="Arial"/>
          <w:sz w:val="22"/>
        </w:rPr>
        <w:t>As long as I understand it's all good.</w:t>
      </w:r>
    </w:p>
    <w:p>
      <w:pPr>
        <w:spacing w:after="0"/>
      </w:pPr>
    </w:p>
    <w:p>
      <w:pPr>
        <w:spacing w:after="0"/>
      </w:pPr>
      <w:r>
        <w:rPr>
          <w:rFonts w:ascii="Arial" w:hAnsi="Arial"/>
          <w:color w:val="5D7284"/>
          <w:sz w:val="22"/>
        </w:rPr>
        <w:t>05:07</w:t>
      </w:r>
    </w:p>
    <w:p>
      <w:pPr>
        <w:spacing w:after="0"/>
      </w:pPr>
      <w:r>
        <w:rPr>
          <w:rFonts w:ascii="Arial" w:hAnsi="Arial"/>
          <w:sz w:val="22"/>
        </w:rPr>
        <w:t>All right, thank you so much. So the next phase will kind of like build through two interfaces. The first interface is this. Okay? As you can see, there are a bunch of posts there. It goes quite a long way. So there are two interaction functionalities. First, there is a white dislike slider, you can use the sliders to basically say how much you like to post or how much dislike the post if you want to. Okay, that's the first one. The second interaction that is there is this cardbox research show that people associate colors with different emotions. So if any of these posts evoke in sort of emotions, you can use any color to kind of like represent that. This color picker is graphic dynamic. So you can choose any of the color and warmth and the shapes you want.</w:t>
      </w:r>
    </w:p>
    <w:p>
      <w:pPr>
        <w:spacing w:after="0"/>
      </w:pPr>
    </w:p>
    <w:p>
      <w:pPr>
        <w:spacing w:after="0"/>
      </w:pPr>
      <w:r>
        <w:rPr>
          <w:rFonts w:ascii="Arial" w:hAnsi="Arial"/>
          <w:color w:val="5D7284"/>
          <w:sz w:val="22"/>
        </w:rPr>
        <w:t>06:08</w:t>
      </w:r>
    </w:p>
    <w:p>
      <w:pPr>
        <w:spacing w:after="0"/>
      </w:pPr>
      <w:r>
        <w:rPr>
          <w:rFonts w:ascii="Arial" w:hAnsi="Arial"/>
          <w:sz w:val="22"/>
        </w:rPr>
        <w:t>Do I have to put a color everything?</w:t>
      </w:r>
    </w:p>
    <w:p>
      <w:pPr>
        <w:spacing w:after="0"/>
      </w:pPr>
    </w:p>
    <w:p>
      <w:pPr>
        <w:spacing w:after="0"/>
      </w:pPr>
      <w:r>
        <w:rPr>
          <w:rFonts w:ascii="Arial" w:hAnsi="Arial"/>
          <w:color w:val="5D7284"/>
          <w:sz w:val="22"/>
        </w:rPr>
        <w:t>06:10</w:t>
      </w:r>
    </w:p>
    <w:p>
      <w:pPr>
        <w:spacing w:after="0"/>
      </w:pPr>
      <w:r>
        <w:rPr>
          <w:rFonts w:ascii="Arial" w:hAnsi="Arial"/>
          <w:sz w:val="22"/>
        </w:rPr>
        <w:t>No, it's totally up to you that which ones do you want to interact with? You can mix and match you can use both slider and color only slider only color or not. Alright, so among other functionalities, we have this option right here that is global. If you click on global, you will see a map. And this map basically shows all the different areas these original posters come from. So if I kind of like hover over this place, it shows the displaces Nick from Greenland, and there are 31 posters from the UK. This red dot right here, this is how much that's us. Okay. There is another functionality, which is the personal. If you click there, the same map would show up but this time, it will draw lines between the posts that I've interacted with. So for example, this line right here, if you hover over that, it says so there are 21 people that I've interacted with two of them. Okay, so these four functionalities are there. Feel free to now interact with these posts in any way you want. Okay, I'm just going to start recording so that I have a track of what happened. If you have any questions</w:t>
      </w:r>
    </w:p>
    <w:p>
      <w:pPr>
        <w:spacing w:after="0"/>
      </w:pPr>
    </w:p>
    <w:p>
      <w:pPr>
        <w:spacing w:after="0"/>
      </w:pPr>
      <w:r>
        <w:rPr>
          <w:rFonts w:ascii="Arial" w:hAnsi="Arial"/>
          <w:color w:val="5D7284"/>
          <w:sz w:val="22"/>
        </w:rPr>
        <w:t>11:33</w:t>
      </w:r>
    </w:p>
    <w:p>
      <w:pPr>
        <w:spacing w:after="0"/>
      </w:pPr>
      <w:r>
        <w:rPr>
          <w:rFonts w:ascii="Arial" w:hAnsi="Arial"/>
          <w:sz w:val="22"/>
        </w:rPr>
        <w:t>By mistake event to the other that's perfectly fine you can definitely do that and there are certain links here but it's not so the posts are static for now? just a personal thing updates Whoa it is it does not update</w:t>
      </w:r>
    </w:p>
    <w:p>
      <w:pPr>
        <w:spacing w:after="0"/>
      </w:pPr>
    </w:p>
    <w:p>
      <w:pPr>
        <w:spacing w:after="0"/>
      </w:pPr>
      <w:r>
        <w:rPr>
          <w:rFonts w:ascii="Arial" w:hAnsi="Arial"/>
          <w:color w:val="5D7284"/>
          <w:sz w:val="22"/>
        </w:rPr>
        <w:t>15:02</w:t>
      </w:r>
    </w:p>
    <w:p>
      <w:pPr>
        <w:spacing w:after="0"/>
      </w:pPr>
      <w:r>
        <w:rPr>
          <w:rFonts w:ascii="Arial" w:hAnsi="Arial"/>
          <w:sz w:val="22"/>
        </w:rPr>
        <w:t>it does I'm gonna go ahead with the questions. And so there are a bunch of people from all around the world who has been posted right? In a give me a ballpark estimation of how many people are here posting?</w:t>
      </w:r>
    </w:p>
    <w:p>
      <w:pPr>
        <w:spacing w:after="0"/>
      </w:pPr>
    </w:p>
    <w:p>
      <w:pPr>
        <w:spacing w:after="0"/>
      </w:pPr>
      <w:r>
        <w:rPr>
          <w:rFonts w:ascii="Arial" w:hAnsi="Arial"/>
          <w:color w:val="5D7284"/>
          <w:sz w:val="22"/>
        </w:rPr>
        <w:t>15:36</w:t>
      </w:r>
    </w:p>
    <w:p>
      <w:pPr>
        <w:spacing w:after="0"/>
      </w:pPr>
      <w:r>
        <w:rPr>
          <w:rFonts w:ascii="Arial" w:hAnsi="Arial"/>
          <w:sz w:val="22"/>
        </w:rPr>
        <w:t>How many people have posted? How many different places these people are posting from? Let's say</w:t>
      </w:r>
    </w:p>
    <w:p>
      <w:pPr>
        <w:spacing w:after="0"/>
      </w:pPr>
    </w:p>
    <w:p>
      <w:pPr>
        <w:spacing w:after="0"/>
      </w:pPr>
      <w:r>
        <w:rPr>
          <w:rFonts w:ascii="Arial" w:hAnsi="Arial"/>
          <w:color w:val="5D7284"/>
          <w:sz w:val="22"/>
        </w:rPr>
        <w:t>15:45</w:t>
      </w:r>
    </w:p>
    <w:p>
      <w:pPr>
        <w:spacing w:after="0"/>
      </w:pPr>
      <w:r>
        <w:rPr>
          <w:rFonts w:ascii="Arial" w:hAnsi="Arial"/>
          <w:sz w:val="22"/>
        </w:rPr>
        <w:t>do you mean a done so if number of countries or let's say cities I think more mostly from one or two countries, because I when they did most posts that I saw it was either about the coin. It was about cricket, or it was about Bitcoin held cricket election news. And I can guess that based on how the post read it was either from United States of America because most of the election related stuff or like policy related stuff that I couldn't identify there was some cricket stuff that I could see which had cricketer names from India. So I'm guessing that and there were certain things about climate change which could be from anywhere but from the looks of the language it felt that it was mostly from us because it was a little critical of</w:t>
      </w:r>
    </w:p>
    <w:p>
      <w:pPr>
        <w:spacing w:after="0"/>
      </w:pPr>
    </w:p>
    <w:p>
      <w:pPr>
        <w:spacing w:after="0"/>
      </w:pPr>
      <w:r>
        <w:rPr>
          <w:rFonts w:ascii="Arial" w:hAnsi="Arial"/>
          <w:color w:val="5D7284"/>
          <w:sz w:val="22"/>
        </w:rPr>
        <w:t>17:00</w:t>
      </w:r>
    </w:p>
    <w:p>
      <w:pPr>
        <w:spacing w:after="0"/>
      </w:pPr>
      <w:r>
        <w:rPr>
          <w:rFonts w:ascii="Arial" w:hAnsi="Arial"/>
          <w:sz w:val="22"/>
        </w:rPr>
        <w:t>can you use the interface to find that number.</w:t>
      </w:r>
    </w:p>
    <w:p>
      <w:pPr>
        <w:spacing w:after="0"/>
      </w:pPr>
    </w:p>
    <w:p>
      <w:pPr>
        <w:spacing w:after="0"/>
      </w:pPr>
      <w:r>
        <w:rPr>
          <w:rFonts w:ascii="Arial" w:hAnsi="Arial"/>
          <w:color w:val="5D7284"/>
          <w:sz w:val="22"/>
        </w:rPr>
        <w:t>17:04</w:t>
      </w:r>
    </w:p>
    <w:p>
      <w:pPr>
        <w:spacing w:after="0"/>
      </w:pPr>
      <w:r>
        <w:rPr>
          <w:rFonts w:ascii="Arial" w:hAnsi="Arial"/>
          <w:sz w:val="22"/>
        </w:rPr>
        <w:t>I tried to I tried using the interface however, I thought it was not updating because I did not like the posts that I liked. None of these none other post felt that it was from South Korea. However, I could still see the lines and that's why I asked the question of whether it is getting updated. So</w:t>
      </w:r>
    </w:p>
    <w:p>
      <w:pPr>
        <w:spacing w:after="0"/>
      </w:pPr>
    </w:p>
    <w:p>
      <w:pPr>
        <w:spacing w:after="0"/>
      </w:pPr>
      <w:r>
        <w:rPr>
          <w:rFonts w:ascii="Arial" w:hAnsi="Arial"/>
          <w:color w:val="5D7284"/>
          <w:sz w:val="22"/>
        </w:rPr>
        <w:t>17:27</w:t>
      </w:r>
    </w:p>
    <w:p>
      <w:pPr>
        <w:spacing w:after="0"/>
      </w:pPr>
      <w:r>
        <w:rPr>
          <w:rFonts w:ascii="Arial" w:hAnsi="Arial"/>
          <w:sz w:val="22"/>
        </w:rPr>
        <w:t>every post has a location my point deputy Well, I did not say if that's what the map reflects, I should follow for South Korea. Okay, so how many people did you say you attract with</w:t>
      </w:r>
    </w:p>
    <w:p>
      <w:pPr>
        <w:spacing w:after="0"/>
      </w:pPr>
    </w:p>
    <w:p>
      <w:pPr>
        <w:spacing w:after="0"/>
      </w:pPr>
      <w:r>
        <w:rPr>
          <w:rFonts w:ascii="Arial" w:hAnsi="Arial"/>
          <w:color w:val="5D7284"/>
          <w:sz w:val="22"/>
        </w:rPr>
        <w:t>17:53</w:t>
      </w:r>
    </w:p>
    <w:p>
      <w:pPr>
        <w:spacing w:after="0"/>
      </w:pPr>
      <w:r>
        <w:rPr>
          <w:rFonts w:ascii="Arial" w:hAnsi="Arial"/>
          <w:sz w:val="22"/>
        </w:rPr>
        <w:t>that I interrupted, how many people I don't know. Because I can't say whether this post was made by a person or a group of people as in like an association, or like a media friend.</w:t>
      </w:r>
    </w:p>
    <w:p>
      <w:pPr>
        <w:spacing w:after="0"/>
      </w:pPr>
    </w:p>
    <w:p>
      <w:pPr>
        <w:spacing w:after="0"/>
      </w:pPr>
      <w:r>
        <w:rPr>
          <w:rFonts w:ascii="Arial" w:hAnsi="Arial"/>
          <w:color w:val="5D7284"/>
          <w:sz w:val="22"/>
        </w:rPr>
        <w:t>18:05</w:t>
      </w:r>
    </w:p>
    <w:p>
      <w:pPr>
        <w:spacing w:after="0"/>
      </w:pPr>
      <w:r>
        <w:rPr>
          <w:rFonts w:ascii="Arial" w:hAnsi="Arial"/>
          <w:sz w:val="22"/>
        </w:rPr>
        <w:t>So let's think about based on completely this interface only and not what's happening behind the scenes, just from the interface. And if it was 100% honest.</w:t>
      </w:r>
    </w:p>
    <w:p>
      <w:pPr>
        <w:spacing w:after="0"/>
      </w:pPr>
    </w:p>
    <w:p>
      <w:pPr>
        <w:spacing w:after="0"/>
      </w:pPr>
      <w:r>
        <w:rPr>
          <w:rFonts w:ascii="Arial" w:hAnsi="Arial"/>
          <w:color w:val="5D7284"/>
          <w:sz w:val="22"/>
        </w:rPr>
        <w:t>18:19</w:t>
      </w:r>
    </w:p>
    <w:p>
      <w:pPr>
        <w:spacing w:after="0"/>
      </w:pPr>
      <w:r>
        <w:rPr>
          <w:rFonts w:ascii="Arial" w:hAnsi="Arial"/>
          <w:sz w:val="22"/>
        </w:rPr>
        <w:t>I saw a lot of posts that I interacted didn't feel personal. Like it it felt like as some some felt like advertisement or like news clipping. So if we take that as one group of people then I'd like if that group is one single entity, then I would say two to five.</w:t>
      </w:r>
    </w:p>
    <w:p>
      <w:pPr>
        <w:spacing w:after="0"/>
      </w:pPr>
    </w:p>
    <w:p>
      <w:pPr>
        <w:spacing w:after="0"/>
      </w:pPr>
      <w:r>
        <w:rPr>
          <w:rFonts w:ascii="Arial" w:hAnsi="Arial"/>
          <w:color w:val="5D7284"/>
          <w:sz w:val="22"/>
        </w:rPr>
        <w:t>18:44</w:t>
      </w:r>
    </w:p>
    <w:p>
      <w:pPr>
        <w:spacing w:after="0"/>
      </w:pPr>
      <w:r>
        <w:rPr>
          <w:rFonts w:ascii="Arial" w:hAnsi="Arial"/>
          <w:sz w:val="22"/>
        </w:rPr>
        <w:t>Sounds good. Thanks so much. Now, we are going to move into the second interface which is this one. This interface similar to the previous interface, it has a bunch of posts to sit with it. And the only way to kind of like interact with this post is the heart icon. Okay, so you can use that to like that. Same deal as before, please feel free to exponentiate this</w:t>
      </w:r>
    </w:p>
    <w:p>
      <w:pPr>
        <w:spacing w:after="0"/>
      </w:pPr>
    </w:p>
    <w:p>
      <w:pPr>
        <w:spacing w:after="0"/>
      </w:pPr>
      <w:r>
        <w:rPr>
          <w:rFonts w:ascii="Arial" w:hAnsi="Arial"/>
          <w:color w:val="5D7284"/>
          <w:sz w:val="22"/>
        </w:rPr>
        <w:t>24:16</w:t>
      </w:r>
    </w:p>
    <w:p>
      <w:pPr>
        <w:spacing w:after="0"/>
      </w:pPr>
      <w:r>
        <w:rPr>
          <w:rFonts w:ascii="Arial" w:hAnsi="Arial"/>
          <w:sz w:val="22"/>
        </w:rPr>
        <w:t>Let's go through those questions. However now, if we have to guess how many people are posted, so how many places? Are these people posting it from?</w:t>
      </w:r>
    </w:p>
    <w:p>
      <w:pPr>
        <w:spacing w:after="0"/>
      </w:pPr>
    </w:p>
    <w:p>
      <w:pPr>
        <w:spacing w:after="0"/>
      </w:pPr>
      <w:r>
        <w:rPr>
          <w:rFonts w:ascii="Arial" w:hAnsi="Arial"/>
          <w:color w:val="5D7284"/>
          <w:sz w:val="22"/>
        </w:rPr>
        <w:t>24:27</w:t>
      </w:r>
    </w:p>
    <w:p>
      <w:pPr>
        <w:spacing w:after="0"/>
      </w:pPr>
      <w:r>
        <w:rPr>
          <w:rFonts w:ascii="Arial" w:hAnsi="Arial"/>
          <w:sz w:val="22"/>
        </w:rPr>
        <w:t>Again, the same answer because the posts are mostly the same. Got it?</w:t>
      </w:r>
    </w:p>
    <w:p>
      <w:pPr>
        <w:spacing w:after="0"/>
      </w:pPr>
    </w:p>
    <w:p>
      <w:pPr>
        <w:spacing w:after="0"/>
      </w:pPr>
      <w:r>
        <w:rPr>
          <w:rFonts w:ascii="Arial" w:hAnsi="Arial"/>
          <w:color w:val="5D7284"/>
          <w:sz w:val="22"/>
        </w:rPr>
        <w:t>24:32</w:t>
      </w:r>
    </w:p>
    <w:p>
      <w:pPr>
        <w:spacing w:after="0"/>
      </w:pPr>
      <w:r>
        <w:rPr>
          <w:rFonts w:ascii="Arial" w:hAnsi="Arial"/>
          <w:sz w:val="22"/>
        </w:rPr>
        <w:t>How many people did you interact with this time?</w:t>
      </w:r>
    </w:p>
    <w:p>
      <w:pPr>
        <w:spacing w:after="0"/>
      </w:pPr>
    </w:p>
    <w:p>
      <w:pPr>
        <w:spacing w:after="0"/>
      </w:pPr>
      <w:r>
        <w:rPr>
          <w:rFonts w:ascii="Arial" w:hAnsi="Arial"/>
          <w:color w:val="5D7284"/>
          <w:sz w:val="22"/>
        </w:rPr>
        <w:t>24:35</w:t>
      </w:r>
    </w:p>
    <w:p>
      <w:pPr>
        <w:spacing w:after="0"/>
      </w:pPr>
      <w:r>
        <w:rPr>
          <w:rFonts w:ascii="Arial" w:hAnsi="Arial"/>
          <w:sz w:val="22"/>
        </w:rPr>
        <w:t>How many people or how many posts how many people? I think three to five, because the posts are mostly the same. And I was when I was reading the post. i There were certain posts which are of interest to me. So I was basically interacting with them and it looked like those posts are not done by one particular person, but something called maybe like some first few posts or personal few posts or like advertisements or certain things or like a news, record movie review. So, yeah, I mean, in that way, three to five times</w:t>
      </w:r>
    </w:p>
    <w:p>
      <w:pPr>
        <w:spacing w:after="0"/>
      </w:pPr>
    </w:p>
    <w:p>
      <w:pPr>
        <w:spacing w:after="0"/>
      </w:pPr>
      <w:r>
        <w:rPr>
          <w:rFonts w:ascii="Arial" w:hAnsi="Arial"/>
          <w:color w:val="5D7284"/>
          <w:sz w:val="22"/>
        </w:rPr>
        <w:t>25:17</w:t>
      </w:r>
    </w:p>
    <w:p>
      <w:pPr>
        <w:spacing w:after="0"/>
      </w:pPr>
      <w:r>
        <w:rPr>
          <w:rFonts w:ascii="Arial" w:hAnsi="Arial"/>
          <w:sz w:val="22"/>
        </w:rPr>
        <w:t>I saw so now we'll move to the second part third part, actually, understanding. So I want to ask you a bunch of questions about your overall experience of working with these interfaces. How would you say your experience was</w:t>
      </w:r>
    </w:p>
    <w:p>
      <w:pPr>
        <w:spacing w:after="0"/>
      </w:pPr>
    </w:p>
    <w:p>
      <w:pPr>
        <w:spacing w:after="0"/>
      </w:pPr>
      <w:r>
        <w:rPr>
          <w:rFonts w:ascii="Arial" w:hAnsi="Arial"/>
          <w:color w:val="5D7284"/>
          <w:sz w:val="22"/>
        </w:rPr>
        <w:t>25:50</w:t>
      </w:r>
    </w:p>
    <w:p>
      <w:pPr>
        <w:spacing w:after="0"/>
      </w:pPr>
      <w:r>
        <w:rPr>
          <w:rFonts w:ascii="Arial" w:hAnsi="Arial"/>
          <w:sz w:val="22"/>
        </w:rPr>
        <w:t>pretty good. I mean, I think except for the fact that the links are not opening up, and I was interested in following up with certain posts, the overall experience with both interfaces were find. I particularly like the second one, because in general, my, if I, if I be interested in certain posts, I want to follow up with the link that will be read more through it, or I want and I want to, in some way, acknowledge that I'm interested in that post, or I like the particular post. So the second interface was good in that way. When the first interface, I felt this need of asking myself, Well, how should I give my exact rating? Which I was not sure about? It? Yeah, I mean, do I like it? In the scale? Is it 80 or 55? I, it made me interact way too much with like, made me question. And then that was a little uncomfortable in that respect, not something that I cannot do it. But I would like to not do it.</w:t>
      </w:r>
    </w:p>
    <w:p>
      <w:pPr>
        <w:spacing w:after="0"/>
      </w:pPr>
    </w:p>
    <w:p>
      <w:pPr>
        <w:spacing w:after="0"/>
      </w:pPr>
      <w:r>
        <w:rPr>
          <w:rFonts w:ascii="Arial" w:hAnsi="Arial"/>
          <w:color w:val="5D7284"/>
          <w:sz w:val="22"/>
        </w:rPr>
        <w:t>27:06</w:t>
      </w:r>
    </w:p>
    <w:p>
      <w:pPr>
        <w:spacing w:after="0"/>
      </w:pPr>
      <w:r>
        <w:rPr>
          <w:rFonts w:ascii="Arial" w:hAnsi="Arial"/>
          <w:sz w:val="22"/>
        </w:rPr>
        <w:t>Yeah. What would be the root cause of that? If I had to kind of like ask you, why would you prefer the second one more than the first 1am I right in assuming that the second one is more of a quick way to interact? That's why that's something that you would</w:t>
      </w:r>
    </w:p>
    <w:p>
      <w:pPr>
        <w:spacing w:after="0"/>
      </w:pPr>
    </w:p>
    <w:p>
      <w:pPr>
        <w:spacing w:after="0"/>
      </w:pPr>
      <w:r>
        <w:rPr>
          <w:rFonts w:ascii="Arial" w:hAnsi="Arial"/>
          <w:color w:val="5D7284"/>
          <w:sz w:val="22"/>
        </w:rPr>
        <w:t>27:27</w:t>
      </w:r>
    </w:p>
    <w:p>
      <w:pPr>
        <w:spacing w:after="0"/>
      </w:pPr>
      <w:r>
        <w:rPr>
          <w:rFonts w:ascii="Arial" w:hAnsi="Arial"/>
          <w:sz w:val="22"/>
        </w:rPr>
        <w:t>prefer a the idea that it is quick, and second. When I go, if I want, it's very difficult for me to understand how much I like the post. I do know that I like the post. But I don't have a fixed answer of how much I like the post and trying to find it. But I trying to figure that out? Because, again, it's not it's extremely time consuming. And I often don't have an answer for it exact answer. So it leads to overthinking which is a little different, comfortable.</w:t>
      </w:r>
    </w:p>
    <w:p>
      <w:pPr>
        <w:spacing w:after="0"/>
      </w:pPr>
    </w:p>
    <w:p>
      <w:pPr>
        <w:spacing w:after="0"/>
      </w:pPr>
      <w:r>
        <w:rPr>
          <w:rFonts w:ascii="Arial" w:hAnsi="Arial"/>
          <w:color w:val="5D7284"/>
          <w:sz w:val="22"/>
        </w:rPr>
        <w:t>28:08</w:t>
      </w:r>
    </w:p>
    <w:p>
      <w:pPr>
        <w:spacing w:after="0"/>
      </w:pPr>
      <w:r>
        <w:rPr>
          <w:rFonts w:ascii="Arial" w:hAnsi="Arial"/>
          <w:sz w:val="22"/>
        </w:rPr>
        <w:t>Correct. What about dislikes? When</w:t>
      </w:r>
    </w:p>
    <w:p>
      <w:pPr>
        <w:spacing w:after="0"/>
      </w:pPr>
    </w:p>
    <w:p>
      <w:pPr>
        <w:spacing w:after="0"/>
      </w:pPr>
      <w:r>
        <w:rPr>
          <w:rFonts w:ascii="Arial" w:hAnsi="Arial"/>
          <w:color w:val="5D7284"/>
          <w:sz w:val="22"/>
        </w:rPr>
        <w:t>28:13</w:t>
      </w:r>
    </w:p>
    <w:p>
      <w:pPr>
        <w:spacing w:after="0"/>
      </w:pPr>
      <w:r>
        <w:rPr>
          <w:rFonts w:ascii="Arial" w:hAnsi="Arial"/>
          <w:sz w:val="22"/>
        </w:rPr>
        <w:t>I was talking about what did you not like but especially?</w:t>
      </w:r>
    </w:p>
    <w:p>
      <w:pPr>
        <w:spacing w:after="0"/>
      </w:pPr>
    </w:p>
    <w:p>
      <w:pPr>
        <w:spacing w:after="0"/>
      </w:pPr>
      <w:r>
        <w:rPr>
          <w:rFonts w:ascii="Arial" w:hAnsi="Arial"/>
          <w:color w:val="5D7284"/>
          <w:sz w:val="22"/>
        </w:rPr>
        <w:t>28:18</w:t>
      </w:r>
    </w:p>
    <w:p>
      <w:pPr>
        <w:spacing w:after="0"/>
      </w:pPr>
      <w:r>
        <w:rPr>
          <w:rFonts w:ascii="Arial" w:hAnsi="Arial"/>
          <w:sz w:val="22"/>
        </w:rPr>
        <w:t>Yeah, I think in the in the in the first interface, particularly. Although the color was color, color system was cool. And I started using it initially, just to try it out how it feels like, afterwards, it felt a little too much. Especially because when I'm giving the look, first of all, I have two ways to give my input. And which one should I choose? And when I pick one does Should I do the other one? Also, if I'm doing the other one? And if I'm doing both? How does it correlate? It was a little tricky. And it was, for me, it was a little uncomfortable for me to the point that I have to spend too much time on this thing, which I was going through very casually. It was not something that I was doing as part of fixed, like, like a job kind of thing. So I have that I think for the same particular thing, like basically saying how much I like the post having to interface did not make sense to me. And it was very weird for me. So that was one thing. Second thing. Oh, by the way, going back to the previous question, I did like the fact in the source interface that we could trace back where the original post came from. Yeah, that was a cool thing to know. Just just as a fun thing. That not important but definitely cool to have a fun thing to just quickly see. But yeah, regarding dislikes. Yeah, I think having two ways to tell the answer of how I like was, I didn't see any point in it. Either one makes sense. However, I think if I have to choose between the two, the color coding system was much better. But again, since it was, I had to pick between this continuous spectrum was a little iffy, I was not feeling like, I was feeling a little off with that girl, if it would have been like, oh, between these set of colors, pick one, that would have been amazing. And I think if I have to suggest something, that thing could have been added to this, if that combined with the second interface would be perfect, because I like having fixed choices to pick from to show that I appreciate the post would be nice. Got it.</w:t>
      </w:r>
    </w:p>
    <w:p>
      <w:pPr>
        <w:spacing w:after="0"/>
      </w:pPr>
    </w:p>
    <w:p>
      <w:pPr>
        <w:spacing w:after="0"/>
      </w:pPr>
      <w:r>
        <w:rPr>
          <w:rFonts w:ascii="Arial" w:hAnsi="Arial"/>
          <w:color w:val="5D7284"/>
          <w:sz w:val="22"/>
        </w:rPr>
        <w:t>30:54</w:t>
      </w:r>
    </w:p>
    <w:p>
      <w:pPr>
        <w:spacing w:after="0"/>
      </w:pPr>
      <w:r>
        <w:rPr>
          <w:rFonts w:ascii="Arial" w:hAnsi="Arial"/>
          <w:sz w:val="22"/>
        </w:rPr>
        <w:t>So in terms of how you generally excellent posts on social media, what would be your ideal way of doing so? Or how do you do it right now,</w:t>
      </w:r>
    </w:p>
    <w:p>
      <w:pPr>
        <w:spacing w:after="0"/>
      </w:pPr>
    </w:p>
    <w:p>
      <w:pPr>
        <w:spacing w:after="0"/>
      </w:pPr>
      <w:r>
        <w:rPr>
          <w:rFonts w:ascii="Arial" w:hAnsi="Arial"/>
          <w:color w:val="5D7284"/>
          <w:sz w:val="22"/>
        </w:rPr>
        <w:t>31:03</w:t>
      </w:r>
    </w:p>
    <w:p>
      <w:pPr>
        <w:spacing w:after="0"/>
      </w:pPr>
      <w:r>
        <w:rPr>
          <w:rFonts w:ascii="Arial" w:hAnsi="Arial"/>
          <w:sz w:val="22"/>
        </w:rPr>
        <w:t>currently, if</w:t>
      </w:r>
    </w:p>
    <w:p>
      <w:pPr>
        <w:spacing w:after="0"/>
      </w:pPr>
    </w:p>
    <w:p>
      <w:pPr>
        <w:spacing w:after="0"/>
      </w:pPr>
      <w:r>
        <w:rPr>
          <w:rFonts w:ascii="Arial" w:hAnsi="Arial"/>
          <w:color w:val="5D7284"/>
          <w:sz w:val="22"/>
        </w:rPr>
        <w:t>31:04</w:t>
      </w:r>
    </w:p>
    <w:p>
      <w:pPr>
        <w:spacing w:after="0"/>
      </w:pPr>
      <w:r>
        <w:rPr>
          <w:rFonts w:ascii="Arial" w:hAnsi="Arial"/>
          <w:sz w:val="22"/>
        </w:rPr>
        <w:t>you're happy with that,</w:t>
      </w:r>
    </w:p>
    <w:p>
      <w:pPr>
        <w:spacing w:after="0"/>
      </w:pPr>
    </w:p>
    <w:p>
      <w:pPr>
        <w:spacing w:after="0"/>
      </w:pPr>
      <w:r>
        <w:rPr>
          <w:rFonts w:ascii="Arial" w:hAnsi="Arial"/>
          <w:color w:val="5D7284"/>
          <w:sz w:val="22"/>
        </w:rPr>
        <w:t>31:06</w:t>
      </w:r>
    </w:p>
    <w:p>
      <w:pPr>
        <w:spacing w:after="0"/>
      </w:pPr>
      <w:r>
        <w:rPr>
          <w:rFonts w:ascii="Arial" w:hAnsi="Arial"/>
          <w:sz w:val="22"/>
        </w:rPr>
        <w:t>so I interact with posts that are useful for me, or that somehow evoke a certain emotion with me, basically something which I'm interested in at the moment. So, for example, click on any particular dataset. So I generally use Twitter and Instagram. For Twitter, I have, it's a great source of information a lot of times because I have added people who are who are related to my field of work. So as a result, anything that comes up with them, I like it a lot and make, I'm able to get information. And I do it in a quick basis. Whereas I just read the post, if it's it like something that I something related to me, or something that I would be interested in knowing more about, I explore it more or otherwise, I just keep swiping, I don't know getting to that just just parsing through as much as they can for about five to 10 minutes, then there is Instagram, which I actually just have it because my friends and family use it. So I want some way to use it. At time, there are other posts on Instagram from other people not from my family and friends, which I interact with. If they are of interest to me, for example, mostly something related to my hobbies, or something related to something which looks visually very good. However, I don't follow them. Because if I follow them, then there's too much too much information in my feet. And I don't want to see a lot of things at that moment. Mostly I use it sparingly. So I will pick up my phone, use it for five minutes, put my phone backup, you do my work, when bored, good get back again. So but those five minutes amount up to five to seven hours per day. And regarding whether I'm happy with it or not, I think I am actually satisfied except that there are certain times when I when there are too much of posts, which I don't like, I would like to have a curated set of posts keeps showing up based on my interest, and anything extra. I'm not really interested in it. But sometimes these extra noisy things come up especially advertisements. So completely hated when advertisements come up. Another thing that I hate is or like I don't like, which makes me uncomfortable is every time when something happens. Like I want I get notification. And I don't like that because sometimes not notifications are completely of posts that I have no interest in. But but but just because a notification comes in, I look at it. And I'm like, I don't why did this come up? I'm not interested in it. So that draws my attention and I don't got it.</w:t>
      </w:r>
    </w:p>
    <w:p>
      <w:pPr>
        <w:spacing w:after="0"/>
      </w:pPr>
    </w:p>
    <w:p>
      <w:pPr>
        <w:spacing w:after="0"/>
      </w:pPr>
      <w:r>
        <w:rPr>
          <w:rFonts w:ascii="Arial" w:hAnsi="Arial"/>
          <w:color w:val="5D7284"/>
          <w:sz w:val="22"/>
        </w:rPr>
        <w:t>34:21</w:t>
      </w:r>
    </w:p>
    <w:p>
      <w:pPr>
        <w:spacing w:after="0"/>
      </w:pPr>
      <w:r>
        <w:rPr>
          <w:rFonts w:ascii="Arial" w:hAnsi="Arial"/>
          <w:sz w:val="22"/>
        </w:rPr>
        <w:t>Thank you. So back to the interfaces here is that when you're using this do you think you were able to express yourself? Yeah. How do you deal</w:t>
      </w:r>
    </w:p>
    <w:p>
      <w:pPr>
        <w:spacing w:after="0"/>
      </w:pPr>
    </w:p>
    <w:p>
      <w:pPr>
        <w:spacing w:after="0"/>
      </w:pPr>
      <w:r>
        <w:rPr>
          <w:rFonts w:ascii="Arial" w:hAnsi="Arial"/>
          <w:color w:val="5D7284"/>
          <w:sz w:val="22"/>
        </w:rPr>
        <w:t>34:37</w:t>
      </w:r>
    </w:p>
    <w:p>
      <w:pPr>
        <w:spacing w:after="0"/>
      </w:pPr>
      <w:r>
        <w:rPr>
          <w:rFonts w:ascii="Arial" w:hAnsi="Arial"/>
          <w:sz w:val="22"/>
        </w:rPr>
        <w:t>so essentially, if I am interested in some something that I care about, I want to show that yeah, this is a good thing, but then I liked the post. So in the second interface that amounted to clicking on the heart button, and the first post just showing my Whether I consider this a good person,</w:t>
      </w:r>
    </w:p>
    <w:p>
      <w:pPr>
        <w:spacing w:after="0"/>
      </w:pPr>
    </w:p>
    <w:p>
      <w:pPr>
        <w:spacing w:after="0"/>
      </w:pPr>
      <w:r>
        <w:rPr>
          <w:rFonts w:ascii="Arial" w:hAnsi="Arial"/>
          <w:color w:val="5D7284"/>
          <w:sz w:val="22"/>
        </w:rPr>
        <w:t>35:03</w:t>
      </w:r>
    </w:p>
    <w:p>
      <w:pPr>
        <w:spacing w:after="0"/>
      </w:pPr>
      <w:r>
        <w:rPr>
          <w:rFonts w:ascii="Arial" w:hAnsi="Arial"/>
          <w:sz w:val="22"/>
        </w:rPr>
        <w:t>so am I writing assuming that for you, it's generally the positive side of things that matters more? Is that? Yeah. Thank you. How do you think he could connect with others using this platforms?</w:t>
      </w:r>
    </w:p>
    <w:p>
      <w:pPr>
        <w:spacing w:after="0"/>
      </w:pPr>
    </w:p>
    <w:p>
      <w:pPr>
        <w:spacing w:after="0"/>
      </w:pPr>
      <w:r>
        <w:rPr>
          <w:rFonts w:ascii="Arial" w:hAnsi="Arial"/>
          <w:color w:val="5D7284"/>
          <w:sz w:val="22"/>
        </w:rPr>
        <w:t>35:18</w:t>
      </w:r>
    </w:p>
    <w:p>
      <w:pPr>
        <w:spacing w:after="0"/>
      </w:pPr>
      <w:r>
        <w:rPr>
          <w:rFonts w:ascii="Arial" w:hAnsi="Arial"/>
          <w:sz w:val="22"/>
        </w:rPr>
        <w:t>So if I like a post from a particular person or particular group, I would go to their profile page, I would follow them. And I would send send a message that hey, I like your post regarding this. Sounds amazing. If I want to any follow up question and accordingly</w:t>
      </w:r>
    </w:p>
    <w:p>
      <w:pPr>
        <w:spacing w:after="0"/>
      </w:pPr>
    </w:p>
    <w:p>
      <w:pPr>
        <w:spacing w:after="0"/>
      </w:pPr>
      <w:r>
        <w:rPr>
          <w:rFonts w:ascii="Arial" w:hAnsi="Arial"/>
          <w:color w:val="5D7284"/>
          <w:sz w:val="22"/>
        </w:rPr>
        <w:t>35:40</w:t>
      </w:r>
    </w:p>
    <w:p>
      <w:pPr>
        <w:spacing w:after="0"/>
      </w:pPr>
      <w:r>
        <w:rPr>
          <w:rFonts w:ascii="Arial" w:hAnsi="Arial"/>
          <w:sz w:val="22"/>
        </w:rPr>
        <w:t>did the systems respond to your actions that were you expected?</w:t>
      </w:r>
    </w:p>
    <w:p>
      <w:pPr>
        <w:spacing w:after="0"/>
      </w:pPr>
    </w:p>
    <w:p>
      <w:pPr>
        <w:spacing w:after="0"/>
      </w:pPr>
      <w:r>
        <w:rPr>
          <w:rFonts w:ascii="Arial" w:hAnsi="Arial"/>
          <w:color w:val="5D7284"/>
          <w:sz w:val="22"/>
        </w:rPr>
        <w:t>35:51</w:t>
      </w:r>
    </w:p>
    <w:p>
      <w:pPr>
        <w:spacing w:after="0"/>
      </w:pPr>
      <w:r>
        <w:rPr>
          <w:rFonts w:ascii="Arial" w:hAnsi="Arial"/>
          <w:sz w:val="22"/>
        </w:rPr>
        <w:t>Yeah, for most parts, yeah. Yeah. Did anything surprising. The links were not there. So but but it was obvious again, because it was not getting highlighted. And if like, one thing was, when I was trying to go to global or personal, it was opening up new tabs, I would have liked it better if it within the same tab, it's updated, and I can just pack it up. Or if it opened up a little something along side with the post, like right now, I had no way of knowing the connected like, let's say I can I click like button on Facebook post and I go to the personal ad to look where those posts were coming from. I want to know where each post were coming. So when I click on the country button, if it could have shown me the post, that would have been but I thought that was the case but it was not happening.</w:t>
      </w:r>
    </w:p>
    <w:p>
      <w:pPr>
        <w:spacing w:after="0"/>
      </w:pPr>
    </w:p>
    <w:p>
      <w:pPr>
        <w:spacing w:after="0"/>
      </w:pPr>
      <w:r>
        <w:rPr>
          <w:rFonts w:ascii="Arial" w:hAnsi="Arial"/>
          <w:color w:val="5D7284"/>
          <w:sz w:val="22"/>
        </w:rPr>
        <w:t>36:52</w:t>
      </w:r>
    </w:p>
    <w:p>
      <w:pPr>
        <w:spacing w:after="0"/>
      </w:pPr>
      <w:r>
        <w:rPr>
          <w:rFonts w:ascii="Arial" w:hAnsi="Arial"/>
          <w:sz w:val="22"/>
        </w:rPr>
        <w:t>So let's do like a small exercise on this now that I'm mentioning it these are some of the screenshots of the interface that you saw. Okay. So just wanted to live this out to you and also I'm going to keep you a bunch of colors. So could you please draw for me like a sketch? What exactly are you thinking about in terms of interfaces that we just mentioned? And I'm going to set up that camera that's okay to record what you're trying to manifest right in front of you</w:t>
      </w:r>
    </w:p>
    <w:p>
      <w:pPr>
        <w:spacing w:after="0"/>
      </w:pPr>
    </w:p>
    <w:p>
      <w:pPr>
        <w:spacing w:after="0"/>
      </w:pPr>
      <w:r>
        <w:rPr>
          <w:rFonts w:ascii="Arial" w:hAnsi="Arial"/>
          <w:color w:val="5D7284"/>
          <w:sz w:val="22"/>
        </w:rPr>
        <w:t>37:30</w:t>
      </w:r>
    </w:p>
    <w:p>
      <w:pPr>
        <w:spacing w:after="0"/>
      </w:pPr>
      <w:r>
        <w:rPr>
          <w:rFonts w:ascii="Arial" w:hAnsi="Arial"/>
          <w:sz w:val="22"/>
        </w:rPr>
        <w:t>Yeah, no problem. Can I start yeah</w:t>
      </w:r>
    </w:p>
    <w:p>
      <w:pPr>
        <w:spacing w:after="0"/>
      </w:pPr>
    </w:p>
    <w:p>
      <w:pPr>
        <w:spacing w:after="0"/>
      </w:pPr>
      <w:r>
        <w:rPr>
          <w:rFonts w:ascii="Arial" w:hAnsi="Arial"/>
          <w:color w:val="5D7284"/>
          <w:sz w:val="22"/>
        </w:rPr>
        <w:t>37:55</w:t>
      </w:r>
    </w:p>
    <w:p>
      <w:pPr>
        <w:spacing w:after="0"/>
      </w:pPr>
      <w:r>
        <w:rPr>
          <w:rFonts w:ascii="Arial" w:hAnsi="Arial"/>
          <w:sz w:val="22"/>
        </w:rPr>
        <w:t>please the Numbers Counting down I'm sorry, the video yeah, that's all recording thank you that's fine. That's just the Those would be the default colors, right?</w:t>
      </w:r>
    </w:p>
    <w:p>
      <w:pPr>
        <w:spacing w:after="0"/>
      </w:pPr>
    </w:p>
    <w:p>
      <w:pPr>
        <w:spacing w:after="0"/>
      </w:pPr>
      <w:r>
        <w:rPr>
          <w:rFonts w:ascii="Arial" w:hAnsi="Arial"/>
          <w:color w:val="5D7284"/>
          <w:sz w:val="22"/>
        </w:rPr>
        <w:t>40:33</w:t>
      </w:r>
    </w:p>
    <w:p>
      <w:pPr>
        <w:spacing w:after="0"/>
      </w:pPr>
      <w:r>
        <w:rPr>
          <w:rFonts w:ascii="Arial" w:hAnsi="Arial"/>
          <w:sz w:val="22"/>
        </w:rPr>
        <w:t>Yeah. So you just have to get any one of the colors so this is this is let's say if I click point then what happens</w:t>
      </w:r>
    </w:p>
    <w:p>
      <w:pPr>
        <w:spacing w:after="0"/>
      </w:pPr>
    </w:p>
    <w:p>
      <w:pPr>
        <w:spacing w:after="0"/>
      </w:pPr>
      <w:r>
        <w:rPr>
          <w:rFonts w:ascii="Arial" w:hAnsi="Arial"/>
          <w:color w:val="5D7284"/>
          <w:sz w:val="22"/>
        </w:rPr>
        <w:t>41:20</w:t>
      </w:r>
    </w:p>
    <w:p>
      <w:pPr>
        <w:spacing w:after="0"/>
      </w:pPr>
      <w:r>
        <w:rPr>
          <w:rFonts w:ascii="Arial" w:hAnsi="Arial"/>
          <w:sz w:val="22"/>
        </w:rPr>
        <w:t>so let's say a dialog box will open up with the posts themselves</w:t>
      </w:r>
    </w:p>
    <w:p>
      <w:pPr>
        <w:spacing w:after="0"/>
      </w:pPr>
    </w:p>
    <w:p>
      <w:pPr>
        <w:spacing w:after="0"/>
      </w:pPr>
      <w:r>
        <w:rPr>
          <w:rFonts w:ascii="Arial" w:hAnsi="Arial"/>
          <w:color w:val="5D7284"/>
          <w:sz w:val="22"/>
        </w:rPr>
        <w:t>41:32</w:t>
      </w:r>
    </w:p>
    <w:p>
      <w:pPr>
        <w:spacing w:after="0"/>
      </w:pPr>
      <w:r>
        <w:rPr>
          <w:rFonts w:ascii="Arial" w:hAnsi="Arial"/>
          <w:sz w:val="22"/>
        </w:rPr>
        <w:t>but at least like a visual, hyperlink kind of thing. So the color here shows the. So this is like a dialog box. The color coding is what I coded here. So give it like a hyperlink</w:t>
      </w:r>
    </w:p>
    <w:p>
      <w:pPr>
        <w:spacing w:after="0"/>
      </w:pPr>
    </w:p>
    <w:p>
      <w:pPr>
        <w:spacing w:after="0"/>
      </w:pPr>
      <w:r>
        <w:rPr>
          <w:rFonts w:ascii="Arial" w:hAnsi="Arial"/>
          <w:color w:val="5D7284"/>
          <w:sz w:val="22"/>
        </w:rPr>
        <w:t>42:25</w:t>
      </w:r>
    </w:p>
    <w:p>
      <w:pPr>
        <w:spacing w:after="0"/>
      </w:pPr>
      <w:r>
        <w:rPr>
          <w:rFonts w:ascii="Arial" w:hAnsi="Arial"/>
          <w:sz w:val="22"/>
        </w:rPr>
        <w:t>Yeah, that's it this is essentially the same thing here. So we have the walkthrough. Just leave it as it is fine.</w:t>
      </w:r>
    </w:p>
    <w:p>
      <w:pPr>
        <w:spacing w:after="0"/>
      </w:pPr>
    </w:p>
    <w:p>
      <w:pPr>
        <w:spacing w:after="0"/>
      </w:pPr>
      <w:r>
        <w:rPr>
          <w:rFonts w:ascii="Arial" w:hAnsi="Arial"/>
          <w:color w:val="5D7284"/>
          <w:sz w:val="22"/>
        </w:rPr>
        <w:t>42:55</w:t>
      </w:r>
    </w:p>
    <w:p>
      <w:pPr>
        <w:spacing w:after="0"/>
      </w:pPr>
      <w:r>
        <w:rPr>
          <w:rFonts w:ascii="Arial" w:hAnsi="Arial"/>
          <w:sz w:val="22"/>
        </w:rPr>
        <w:t>So, did you find any of this interaction is confusing? No. Okay. I want to ask you a bunch of questions about your own social media uses.</w:t>
      </w:r>
    </w:p>
    <w:p>
      <w:pPr>
        <w:spacing w:after="0"/>
      </w:pPr>
    </w:p>
    <w:p>
      <w:pPr>
        <w:spacing w:after="0"/>
      </w:pPr>
      <w:r>
        <w:rPr>
          <w:rFonts w:ascii="Arial" w:hAnsi="Arial"/>
          <w:color w:val="5D7284"/>
          <w:sz w:val="22"/>
        </w:rPr>
        <w:t>43:09</w:t>
      </w:r>
    </w:p>
    <w:p>
      <w:pPr>
        <w:spacing w:after="0"/>
      </w:pPr>
      <w:r>
        <w:rPr>
          <w:rFonts w:ascii="Arial" w:hAnsi="Arial"/>
          <w:sz w:val="22"/>
        </w:rPr>
        <w:t>Confusing as in I don't think that confusing whether or not our posts are getting repeated.</w:t>
      </w:r>
    </w:p>
    <w:p>
      <w:pPr>
        <w:spacing w:after="0"/>
      </w:pPr>
    </w:p>
    <w:p>
      <w:pPr>
        <w:spacing w:after="0"/>
      </w:pPr>
      <w:r>
        <w:rPr>
          <w:rFonts w:ascii="Arial" w:hAnsi="Arial"/>
          <w:color w:val="5D7284"/>
          <w:sz w:val="22"/>
        </w:rPr>
        <w:t>43:16</w:t>
      </w:r>
    </w:p>
    <w:p>
      <w:pPr>
        <w:spacing w:after="0"/>
      </w:pPr>
      <w:r>
        <w:rPr>
          <w:rFonts w:ascii="Arial" w:hAnsi="Arial"/>
          <w:sz w:val="22"/>
        </w:rPr>
        <w:t>That's so what's your does social media play in your life?</w:t>
      </w:r>
    </w:p>
    <w:p>
      <w:pPr>
        <w:spacing w:after="0"/>
      </w:pPr>
    </w:p>
    <w:p>
      <w:pPr>
        <w:spacing w:after="0"/>
      </w:pPr>
      <w:r>
        <w:rPr>
          <w:rFonts w:ascii="Arial" w:hAnsi="Arial"/>
          <w:color w:val="5D7284"/>
          <w:sz w:val="22"/>
        </w:rPr>
        <w:t>43:23</w:t>
      </w:r>
    </w:p>
    <w:p>
      <w:pPr>
        <w:spacing w:after="0"/>
      </w:pPr>
      <w:r>
        <w:rPr>
          <w:rFonts w:ascii="Arial" w:hAnsi="Arial"/>
          <w:sz w:val="22"/>
        </w:rPr>
        <w:t>Social media is important because it allows me to particular things. It allows me to gather information regarding what's happening in my work area, when I have the group of like when I use social media, particularly for that purpose. And the other thing is to know what my friends and family are doing sometimes when they're going on vacations, and they take good photographs, then I like it. And I often feel like oh, I should probably go there to stuff later.</w:t>
      </w:r>
    </w:p>
    <w:p>
      <w:pPr>
        <w:spacing w:after="0"/>
      </w:pPr>
    </w:p>
    <w:p>
      <w:pPr>
        <w:spacing w:after="0"/>
      </w:pPr>
      <w:r>
        <w:rPr>
          <w:rFonts w:ascii="Arial" w:hAnsi="Arial"/>
          <w:color w:val="5D7284"/>
          <w:sz w:val="22"/>
        </w:rPr>
        <w:t>43:59</w:t>
      </w:r>
    </w:p>
    <w:p>
      <w:pPr>
        <w:spacing w:after="0"/>
      </w:pPr>
      <w:r>
        <w:rPr>
          <w:rFonts w:ascii="Arial" w:hAnsi="Arial"/>
          <w:sz w:val="22"/>
        </w:rPr>
        <w:t>So do you have any thoughts about social media platform in the future? Let's address yes in the future.</w:t>
      </w:r>
    </w:p>
    <w:p>
      <w:pPr>
        <w:spacing w:after="0"/>
      </w:pPr>
    </w:p>
    <w:p>
      <w:pPr>
        <w:spacing w:after="0"/>
      </w:pPr>
      <w:r>
        <w:rPr>
          <w:rFonts w:ascii="Arial" w:hAnsi="Arial"/>
          <w:color w:val="5D7284"/>
          <w:sz w:val="22"/>
        </w:rPr>
        <w:t>44:09</w:t>
      </w:r>
    </w:p>
    <w:p>
      <w:pPr>
        <w:spacing w:after="0"/>
      </w:pPr>
      <w:r>
        <w:rPr>
          <w:rFonts w:ascii="Arial" w:hAnsi="Arial"/>
          <w:sz w:val="22"/>
        </w:rPr>
        <w:t>Regarding, like, how, how the current system should evolve, or what it would look like</w:t>
      </w:r>
    </w:p>
    <w:p>
      <w:pPr>
        <w:spacing w:after="0"/>
      </w:pPr>
    </w:p>
    <w:p>
      <w:pPr>
        <w:spacing w:after="0"/>
      </w:pPr>
      <w:r>
        <w:rPr>
          <w:rFonts w:ascii="Arial" w:hAnsi="Arial"/>
          <w:color w:val="5D7284"/>
          <w:sz w:val="22"/>
        </w:rPr>
        <w:t>44:15</w:t>
      </w:r>
    </w:p>
    <w:p>
      <w:pPr>
        <w:spacing w:after="0"/>
      </w:pPr>
      <w:r>
        <w:rPr>
          <w:rFonts w:ascii="Arial" w:hAnsi="Arial"/>
          <w:sz w:val="22"/>
        </w:rPr>
        <w:t>that's above.</w:t>
      </w:r>
    </w:p>
    <w:p>
      <w:pPr>
        <w:spacing w:after="0"/>
      </w:pPr>
    </w:p>
    <w:p>
      <w:pPr>
        <w:spacing w:after="0"/>
      </w:pPr>
      <w:r>
        <w:rPr>
          <w:rFonts w:ascii="Arial" w:hAnsi="Arial"/>
          <w:color w:val="5D7284"/>
          <w:sz w:val="22"/>
        </w:rPr>
        <w:t>44:16</w:t>
      </w:r>
    </w:p>
    <w:p>
      <w:pPr>
        <w:spacing w:after="0"/>
      </w:pPr>
      <w:r>
        <w:rPr>
          <w:rFonts w:ascii="Arial" w:hAnsi="Arial"/>
          <w:sz w:val="22"/>
        </w:rPr>
        <w:t>So yeah, I think one key problem that I'm facing, or like I'm seeing with every year is that it's more and more including, like social media. I would like to have an explicit control on how that doesn't happen. So every time it has happened that let's say i I've I see an advertisement but I see certain certain post that is just too bizarre from bizarre for me in the sense that I talked about something and I can see your post about it directly. I should have a way of notifying that this is not what I'm interested in. And I would like that action to be happen in a real sense what like company or the whatever the product is, has to be actionable about it. So right now it feels that let's say, there are certain ways that I can do it, I can click and say I'm not interested or reported. But often, it doesn't even if I do it, I feel like it doesn't happen. But I can still see the like something similar popping up all the time. So how I envision something that should happen or the future good future interface could look into this, how to make that really work. Because how to make that I also understand that certain companies are bounded, because of certain their income, the way they are generating their income accordingly. But is it in my favor, or I want a way that my negative feedback gets incorporated into the system, and it's accordingly showing me the result that way. So that is just how the feedback system works. I think other than that, any, any in any way it is as less intrusive as possible. And I also envision a time where things are more interactive, meaning if I let's say I like a post, I could probably send, instead of liking a post, if I really like a post, then I could send my audio that I really appreciate it. Or I can tag a video that let's say somebody posted a video of them holiday at a certain resort, I can post a similar video Hey, what's up, take a video message and future interface, properly overlaying it in such a way that this message is not whether it's public or not public is up to me to decide. And yeah, I get sent quickly. And yeah, so more in a more interactive way basically in terms of visual output from my side and audio output from me, rather than just</w:t>
      </w:r>
    </w:p>
    <w:p>
      <w:pPr>
        <w:spacing w:after="0"/>
      </w:pPr>
    </w:p>
    <w:p>
      <w:pPr>
        <w:spacing w:after="0"/>
      </w:pPr>
      <w:r>
        <w:rPr>
          <w:rFonts w:ascii="Arial" w:hAnsi="Arial"/>
          <w:color w:val="5D7284"/>
          <w:sz w:val="22"/>
        </w:rPr>
        <w:t>47:38</w:t>
      </w:r>
    </w:p>
    <w:p>
      <w:pPr>
        <w:spacing w:after="0"/>
      </w:pPr>
      <w:r>
        <w:rPr>
          <w:rFonts w:ascii="Arial" w:hAnsi="Arial"/>
          <w:sz w:val="22"/>
        </w:rPr>
        <w:t>text messages do try and sketch that whole previewed like the overlay</w:t>
      </w:r>
    </w:p>
    <w:p>
      <w:pPr>
        <w:spacing w:after="0"/>
      </w:pPr>
    </w:p>
    <w:p>
      <w:pPr>
        <w:spacing w:after="0"/>
      </w:pPr>
      <w:r>
        <w:rPr>
          <w:rFonts w:ascii="Arial" w:hAnsi="Arial"/>
          <w:color w:val="5D7284"/>
          <w:sz w:val="22"/>
        </w:rPr>
        <w:t>47:46</w:t>
      </w:r>
    </w:p>
    <w:p>
      <w:pPr>
        <w:spacing w:after="0"/>
      </w:pPr>
      <w:r>
        <w:rPr>
          <w:rFonts w:ascii="Arial" w:hAnsi="Arial"/>
          <w:sz w:val="22"/>
        </w:rPr>
        <w:t>I can try</w:t>
      </w:r>
    </w:p>
    <w:p>
      <w:pPr>
        <w:spacing w:after="0"/>
      </w:pPr>
    </w:p>
    <w:p>
      <w:pPr>
        <w:spacing w:after="0"/>
      </w:pPr>
      <w:r>
        <w:rPr>
          <w:rFonts w:ascii="Arial" w:hAnsi="Arial"/>
          <w:color w:val="5D7284"/>
          <w:sz w:val="22"/>
        </w:rPr>
        <w:t>47:50</w:t>
      </w:r>
    </w:p>
    <w:p>
      <w:pPr>
        <w:spacing w:after="0"/>
      </w:pPr>
      <w:r>
        <w:rPr>
          <w:rFonts w:ascii="Arial" w:hAnsi="Arial"/>
          <w:sz w:val="22"/>
        </w:rPr>
        <w:t>this or something else we can use this as a replacement for the both Sony and let's just cross it out.</w:t>
      </w:r>
    </w:p>
    <w:p>
      <w:pPr>
        <w:spacing w:after="0"/>
      </w:pPr>
    </w:p>
    <w:p>
      <w:pPr>
        <w:spacing w:after="0"/>
      </w:pPr>
      <w:r>
        <w:rPr>
          <w:rFonts w:ascii="Arial" w:hAnsi="Arial"/>
          <w:color w:val="5D7284"/>
          <w:sz w:val="22"/>
        </w:rPr>
        <w:t>47:57</w:t>
      </w:r>
    </w:p>
    <w:p>
      <w:pPr>
        <w:spacing w:after="0"/>
      </w:pPr>
      <w:r>
        <w:rPr>
          <w:rFonts w:ascii="Arial" w:hAnsi="Arial"/>
          <w:sz w:val="22"/>
        </w:rPr>
        <w:t>I cannot even do this. Yeah, absolutely.</w:t>
      </w:r>
    </w:p>
    <w:p>
      <w:pPr>
        <w:spacing w:after="0"/>
      </w:pPr>
    </w:p>
    <w:p>
      <w:pPr>
        <w:spacing w:after="0"/>
      </w:pPr>
      <w:r>
        <w:rPr>
          <w:rFonts w:ascii="Arial" w:hAnsi="Arial"/>
          <w:color w:val="5D7284"/>
          <w:sz w:val="22"/>
        </w:rPr>
        <w:t>48:09</w:t>
      </w:r>
    </w:p>
    <w:p>
      <w:pPr>
        <w:spacing w:after="0"/>
      </w:pPr>
      <w:r>
        <w:rPr>
          <w:rFonts w:ascii="Arial" w:hAnsi="Arial"/>
          <w:sz w:val="22"/>
        </w:rPr>
        <w:t>It's tricky.</w:t>
      </w:r>
    </w:p>
    <w:p>
      <w:pPr>
        <w:spacing w:after="0"/>
      </w:pPr>
    </w:p>
    <w:p>
      <w:pPr>
        <w:spacing w:after="0"/>
      </w:pPr>
      <w:r>
        <w:rPr>
          <w:rFonts w:ascii="Arial" w:hAnsi="Arial"/>
          <w:color w:val="5D7284"/>
          <w:sz w:val="22"/>
        </w:rPr>
        <w:t>48:13</w:t>
      </w:r>
    </w:p>
    <w:p>
      <w:pPr>
        <w:spacing w:after="0"/>
      </w:pPr>
      <w:r>
        <w:rPr>
          <w:rFonts w:ascii="Arial" w:hAnsi="Arial"/>
          <w:sz w:val="22"/>
        </w:rPr>
        <w:t>That's when the bound by technology Okay, there it is possible.</w:t>
      </w:r>
    </w:p>
    <w:p>
      <w:pPr>
        <w:spacing w:after="0"/>
      </w:pPr>
    </w:p>
    <w:p>
      <w:pPr>
        <w:spacing w:after="0"/>
      </w:pPr>
      <w:r>
        <w:rPr>
          <w:rFonts w:ascii="Arial" w:hAnsi="Arial"/>
          <w:color w:val="5D7284"/>
          <w:sz w:val="22"/>
        </w:rPr>
        <w:t>48:17</w:t>
      </w:r>
    </w:p>
    <w:p>
      <w:pPr>
        <w:spacing w:after="0"/>
      </w:pPr>
      <w:r>
        <w:rPr>
          <w:rFonts w:ascii="Arial" w:hAnsi="Arial"/>
          <w:sz w:val="22"/>
        </w:rPr>
        <w:t>But then I have to actually process the interface right not to the flowchart of how things are happening.</w:t>
      </w:r>
    </w:p>
    <w:p>
      <w:pPr>
        <w:spacing w:after="0"/>
      </w:pPr>
    </w:p>
    <w:p>
      <w:pPr>
        <w:spacing w:after="0"/>
      </w:pPr>
      <w:r>
        <w:rPr>
          <w:rFonts w:ascii="Arial" w:hAnsi="Arial"/>
          <w:color w:val="5D7284"/>
          <w:sz w:val="22"/>
        </w:rPr>
        <w:t>48:23</w:t>
      </w:r>
    </w:p>
    <w:p>
      <w:pPr>
        <w:spacing w:after="0"/>
      </w:pPr>
      <w:r>
        <w:rPr>
          <w:rFonts w:ascii="Arial" w:hAnsi="Arial"/>
          <w:sz w:val="22"/>
        </w:rPr>
        <w:t>No. If you're not comfortable drawing the interface, you can definitely do that also it's fine</w:t>
      </w:r>
    </w:p>
    <w:p>
      <w:pPr>
        <w:spacing w:after="0"/>
      </w:pPr>
    </w:p>
    <w:p>
      <w:pPr>
        <w:spacing w:after="0"/>
      </w:pPr>
      <w:r>
        <w:rPr>
          <w:rFonts w:ascii="Arial" w:hAnsi="Arial"/>
          <w:color w:val="5D7284"/>
          <w:sz w:val="22"/>
        </w:rPr>
        <w:t>48:31</w:t>
      </w:r>
    </w:p>
    <w:p>
      <w:pPr>
        <w:spacing w:after="0"/>
      </w:pPr>
      <w:r>
        <w:rPr>
          <w:rFonts w:ascii="Arial" w:hAnsi="Arial"/>
          <w:sz w:val="22"/>
        </w:rPr>
        <w:t>Okay. I mean, what I'm suggesting can be done easily even now. It's just I think Whenever one thing which I would like to highlight is red color does not mean here that I dislike yeah but it's just a color just in like just a color. So these have no meanings however I want if I have this interface one thing which I would like to test is how people use red color for because it can be just because how what's the general connotation of red color is the analytic very of red color and totally in favor of removing it if it helps but yeah, so red tracker is only color that I have some issues with just because of how people publicly use it stops so this is just highlighting this how this would look like so this should be an actual 3d avatar of like a video for 3d of Darfur person.</w:t>
      </w:r>
    </w:p>
    <w:p>
      <w:pPr>
        <w:spacing w:after="0"/>
      </w:pPr>
    </w:p>
    <w:p>
      <w:pPr>
        <w:spacing w:after="0"/>
      </w:pPr>
      <w:r>
        <w:rPr>
          <w:rFonts w:ascii="Arial" w:hAnsi="Arial"/>
          <w:color w:val="5D7284"/>
          <w:sz w:val="22"/>
        </w:rPr>
        <w:t>52:15</w:t>
      </w:r>
    </w:p>
    <w:p>
      <w:pPr>
        <w:spacing w:after="0"/>
      </w:pPr>
      <w:r>
        <w:rPr>
          <w:rFonts w:ascii="Arial" w:hAnsi="Arial"/>
          <w:sz w:val="22"/>
        </w:rPr>
        <w:t>They've just basically saying hi some of like a person saying hi or something like that but but this video like in in in happening in W</w:t>
      </w:r>
    </w:p>
    <w:p>
      <w:pPr>
        <w:spacing w:after="0"/>
      </w:pPr>
    </w:p>
    <w:p>
      <w:pPr>
        <w:spacing w:after="0"/>
      </w:pPr>
      <w:r>
        <w:rPr>
          <w:rFonts w:ascii="Arial" w:hAnsi="Arial"/>
          <w:color w:val="5D7284"/>
          <w:sz w:val="22"/>
        </w:rPr>
        <w:t>52:26</w:t>
      </w:r>
    </w:p>
    <w:p>
      <w:pPr>
        <w:spacing w:after="0"/>
      </w:pPr>
      <w:r>
        <w:rPr>
          <w:rFonts w:ascii="Arial" w:hAnsi="Arial"/>
          <w:sz w:val="22"/>
        </w:rPr>
        <w:t>and these are embedded into gov like the our stuff</w:t>
      </w:r>
    </w:p>
    <w:p>
      <w:pPr>
        <w:spacing w:after="0"/>
      </w:pPr>
    </w:p>
    <w:p>
      <w:pPr>
        <w:spacing w:after="0"/>
      </w:pPr>
      <w:r>
        <w:rPr>
          <w:rFonts w:ascii="Arial" w:hAnsi="Arial"/>
          <w:color w:val="5D7284"/>
          <w:sz w:val="22"/>
        </w:rPr>
        <w:t>52:30</w:t>
      </w:r>
    </w:p>
    <w:p>
      <w:pPr>
        <w:spacing w:after="0"/>
      </w:pPr>
      <w:r>
        <w:rPr>
          <w:rFonts w:ascii="Arial" w:hAnsi="Arial"/>
          <w:sz w:val="22"/>
        </w:rPr>
        <w:t>right? Yeah and and when you're making your profile you have an option of the selecting the assessor for picture. This is going to be like</w:t>
      </w:r>
    </w:p>
    <w:p>
      <w:pPr>
        <w:spacing w:after="0"/>
      </w:pPr>
    </w:p>
    <w:p>
      <w:pPr>
        <w:spacing w:after="0"/>
      </w:pPr>
      <w:r>
        <w:rPr>
          <w:rFonts w:ascii="Arial" w:hAnsi="Arial"/>
          <w:color w:val="5D7284"/>
          <w:sz w:val="22"/>
        </w:rPr>
        <w:t>52:37</w:t>
      </w:r>
    </w:p>
    <w:p>
      <w:pPr>
        <w:spacing w:after="0"/>
      </w:pPr>
      <w:r>
        <w:rPr>
          <w:rFonts w:ascii="Arial" w:hAnsi="Arial"/>
          <w:sz w:val="22"/>
        </w:rPr>
        <w:t>a motion picture right? Yeah, yeah.</w:t>
      </w:r>
    </w:p>
    <w:p>
      <w:pPr>
        <w:spacing w:after="0"/>
      </w:pPr>
    </w:p>
    <w:p>
      <w:pPr>
        <w:spacing w:after="0"/>
      </w:pPr>
      <w:r>
        <w:rPr>
          <w:rFonts w:ascii="Arial" w:hAnsi="Arial"/>
          <w:color w:val="5D7284"/>
          <w:sz w:val="22"/>
        </w:rPr>
        <w:t>52:43</w:t>
      </w:r>
    </w:p>
    <w:p>
      <w:pPr>
        <w:spacing w:after="0"/>
      </w:pPr>
      <w:r>
        <w:rPr>
          <w:rFonts w:ascii="Arial" w:hAnsi="Arial"/>
          <w:sz w:val="22"/>
        </w:rPr>
        <w:t>Thanks. Just one one thing, which I never understood is so this is let's say location right</w:t>
      </w:r>
    </w:p>
    <w:p>
      <w:pPr>
        <w:spacing w:after="0"/>
      </w:pPr>
    </w:p>
    <w:p>
      <w:pPr>
        <w:spacing w:after="0"/>
      </w:pPr>
      <w:r>
        <w:rPr>
          <w:rFonts w:ascii="Arial" w:hAnsi="Arial"/>
          <w:color w:val="5D7284"/>
          <w:sz w:val="22"/>
        </w:rPr>
        <w:t>52:57</w:t>
      </w:r>
    </w:p>
    <w:p>
      <w:pPr>
        <w:spacing w:after="0"/>
      </w:pPr>
      <w:r>
        <w:rPr>
          <w:rFonts w:ascii="Arial" w:hAnsi="Arial"/>
          <w:sz w:val="22"/>
        </w:rPr>
        <w:t>so if I click this then it should lead lead to like, World Heritage like like some giving give more information about the location, or location. So this opens up a web page of wiki Do you graphic? I mean, you take something to talk about the best and yeah, that's it. All right. Thank you. So back to those questions about social media diffusion, right. The what would you</w:t>
      </w:r>
    </w:p>
    <w:p>
      <w:pPr>
        <w:spacing w:after="0"/>
      </w:pPr>
    </w:p>
    <w:p>
      <w:pPr>
        <w:spacing w:after="0"/>
      </w:pPr>
      <w:r>
        <w:rPr>
          <w:rFonts w:ascii="Arial" w:hAnsi="Arial"/>
          <w:color w:val="5D7284"/>
          <w:sz w:val="22"/>
        </w:rPr>
        <w:t>53:45</w:t>
      </w:r>
    </w:p>
    <w:p>
      <w:pPr>
        <w:spacing w:after="0"/>
      </w:pPr>
      <w:r>
        <w:rPr>
          <w:rFonts w:ascii="Arial" w:hAnsi="Arial"/>
          <w:sz w:val="22"/>
        </w:rPr>
        <w:t>change from what we have now and what we'll keep the same</w:t>
      </w:r>
    </w:p>
    <w:p>
      <w:pPr>
        <w:spacing w:after="0"/>
      </w:pPr>
    </w:p>
    <w:p>
      <w:pPr>
        <w:spacing w:after="0"/>
      </w:pPr>
      <w:r>
        <w:rPr>
          <w:rFonts w:ascii="Arial" w:hAnsi="Arial"/>
          <w:color w:val="5D7284"/>
          <w:sz w:val="22"/>
        </w:rPr>
        <w:t>53:51</w:t>
      </w:r>
    </w:p>
    <w:p>
      <w:pPr>
        <w:spacing w:after="0"/>
      </w:pPr>
      <w:r>
        <w:rPr>
          <w:rFonts w:ascii="Arial" w:hAnsi="Arial"/>
          <w:sz w:val="22"/>
        </w:rPr>
        <w:t>I think the option of choosing whom to follow who not to follow should I make something public so then it shouldn't be something private is something we should definitely keep things I would like to create like one thing which we should definitely remove is extra suggestion from the system. I don't want an extra suggestion from the system I want to define my own ecosystem of posts and everything around me. So no suggestion at all from the from the interface itself, change that. make things more interactive, but without following like like for example, if you look at these things, right? These are something which you can find in social media apps like tick tock essentially because they have video and audio, but or Facebook has like video call and everything. However you don't want long stuff. You want short stuff so that you can And quickly parse through things as quickly as possible. So, I should just be able to say something and also be somehow have the security that one like my visual or audio information is not misused by the company. So, every time that I post something put something like that there should be an actual like, every time when I do it or the I should have an option of basically selecting whether this thing should be used or not used, maybe some people would want to be happy with it to be used if they know they are okay with it being anonymized or not and companies can do some insert of incentivization for that but every time when I do it, if I have not selected to allow it for all the time but I should be given a something to sign up on how to sell it that was the case you can use this for my pallets that was on on the person that site otherwise technology wise, I think it's pretty good already. Apart from texture. I actually like this kind of setup. So following the setup, but making it more interactive in terms of visual and auditory output input would be awesome.</w:t>
      </w:r>
    </w:p>
    <w:p>
      <w:pPr>
        <w:spacing w:after="0"/>
      </w:pPr>
    </w:p>
    <w:p>
      <w:pPr>
        <w:spacing w:after="0"/>
      </w:pPr>
      <w:r>
        <w:rPr>
          <w:rFonts w:ascii="Arial" w:hAnsi="Arial"/>
          <w:color w:val="5D7284"/>
          <w:sz w:val="22"/>
        </w:rPr>
        <w:t>56:22</w:t>
      </w:r>
    </w:p>
    <w:p>
      <w:pPr>
        <w:spacing w:after="0"/>
      </w:pPr>
      <w:r>
        <w:rPr>
          <w:rFonts w:ascii="Arial" w:hAnsi="Arial"/>
          <w:sz w:val="22"/>
        </w:rPr>
        <w:t>Thank you so much. Everything else we'll have</w:t>
      </w:r>
    </w:p>
    <w:p>
      <w:pPr>
        <w:spacing w:after="0"/>
      </w:pPr>
    </w:p>
    <w:p>
      <w:pPr>
        <w:spacing w:after="0"/>
      </w:pPr>
      <w:r>
        <w:rPr>
          <w:rFonts w:ascii="Arial" w:hAnsi="Arial"/>
          <w:color w:val="5D7284"/>
          <w:sz w:val="22"/>
        </w:rPr>
        <w:t>56:25</w:t>
      </w:r>
    </w:p>
    <w:p>
      <w:pPr>
        <w:spacing w:after="0"/>
      </w:pPr>
      <w:r>
        <w:rPr>
          <w:rFonts w:ascii="Arial" w:hAnsi="Arial"/>
          <w:sz w:val="22"/>
        </w:rPr>
        <w:t>no, thank you for this trade was pretty good.</w:t>
      </w:r>
    </w:p>
    <w:p>
      <w:pPr>
        <w:spacing w:after="0"/>
      </w:pPr>
    </w:p>
    <w:p>
      <w:pPr>
        <w:spacing w:after="0"/>
      </w:pPr>
      <w:r>
        <w:rPr>
          <w:rFonts w:ascii="Arial" w:hAnsi="Arial"/>
          <w:color w:val="5D7284"/>
          <w:sz w:val="22"/>
        </w:rPr>
        <w:t>56:29</w:t>
      </w:r>
    </w:p>
    <w:p>
      <w:pPr>
        <w:spacing w:after="0"/>
      </w:pPr>
      <w:r>
        <w:rPr>
          <w:rFonts w:ascii="Arial" w:hAnsi="Arial"/>
          <w:sz w:val="22"/>
        </w:rPr>
        <w:t>tech software inside Kansas cameras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